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7160C" w14:textId="77777777" w:rsidR="00B26348" w:rsidRDefault="00000000">
      <w:pPr>
        <w:pStyle w:val="Heading1"/>
      </w:pPr>
      <w:r>
        <w:t>31. Citation #2</w:t>
      </w:r>
    </w:p>
    <w:p w14:paraId="54D5A3AC" w14:textId="77777777" w:rsidR="00B26348" w:rsidRDefault="00000000">
      <w:r>
        <w:rPr>
          <w:b/>
        </w:rPr>
        <w:t>598. Citation ID</w:t>
      </w:r>
      <w:r>
        <w:rPr>
          <w:i/>
          <w:color w:val="666666"/>
          <w:sz w:val="16"/>
        </w:rPr>
        <w:t xml:space="preserve">  [Text Short]</w:t>
      </w:r>
    </w:p>
    <w:p w14:paraId="22F4EB1B" w14:textId="77777777" w:rsidR="00B26348" w:rsidRDefault="00000000">
      <w:r>
        <w:t>Response: ________________________________________________________________________________</w:t>
      </w:r>
    </w:p>
    <w:p w14:paraId="28EC3AAF" w14:textId="77777777" w:rsidR="00B26348" w:rsidRDefault="00000000">
      <w:r>
        <w:t>__________________________________________________________________________________________</w:t>
      </w:r>
    </w:p>
    <w:p w14:paraId="0994172E" w14:textId="77777777" w:rsidR="00B26348" w:rsidRDefault="00000000">
      <w:r>
        <w:rPr>
          <w:b/>
        </w:rPr>
        <w:t>599. Issue Date</w:t>
      </w:r>
      <w:r>
        <w:rPr>
          <w:i/>
          <w:color w:val="666666"/>
          <w:sz w:val="16"/>
        </w:rPr>
        <w:t xml:space="preserve">  [Date]</w:t>
      </w:r>
    </w:p>
    <w:p w14:paraId="1149FDC1" w14:textId="77777777" w:rsidR="00B26348" w:rsidRDefault="00000000">
      <w:r>
        <w:t>Date: __________________________________________________________________________________________</w:t>
      </w:r>
    </w:p>
    <w:p w14:paraId="5E9897DF" w14:textId="77777777" w:rsidR="00B26348" w:rsidRDefault="00000000">
      <w:r>
        <w:rPr>
          <w:b/>
        </w:rPr>
        <w:t>600. Standard Cited</w:t>
      </w:r>
      <w:r>
        <w:rPr>
          <w:i/>
          <w:color w:val="666666"/>
          <w:sz w:val="16"/>
        </w:rPr>
        <w:t xml:space="preserve">  [Text Short]</w:t>
      </w:r>
    </w:p>
    <w:p w14:paraId="1F074026" w14:textId="77777777" w:rsidR="00B26348" w:rsidRDefault="00000000">
      <w:pPr>
        <w:ind w:left="216"/>
      </w:pPr>
      <w:r>
        <w:rPr>
          <w:i/>
        </w:rPr>
        <w:t>i.e., OSHA: 1138192.015</w:t>
      </w:r>
    </w:p>
    <w:p w14:paraId="7434A820" w14:textId="77777777" w:rsidR="00B26348" w:rsidRDefault="00000000">
      <w:r>
        <w:t>Response: ________________________________________________________________________________</w:t>
      </w:r>
    </w:p>
    <w:p w14:paraId="2322C7EA" w14:textId="77777777" w:rsidR="00B26348" w:rsidRDefault="00000000">
      <w:r>
        <w:t>__________________________________________________________________________________________</w:t>
      </w:r>
    </w:p>
    <w:p w14:paraId="085C3241" w14:textId="77777777" w:rsidR="00B26348" w:rsidRDefault="00000000">
      <w:r>
        <w:rPr>
          <w:b/>
        </w:rPr>
        <w:t>601. Category</w:t>
      </w:r>
      <w:r>
        <w:rPr>
          <w:i/>
          <w:color w:val="666666"/>
          <w:sz w:val="16"/>
        </w:rPr>
        <w:t xml:space="preserve">  [Text Short]</w:t>
      </w:r>
    </w:p>
    <w:p w14:paraId="54009DB6" w14:textId="77777777" w:rsidR="00B26348" w:rsidRDefault="00000000">
      <w:pPr>
        <w:ind w:left="216"/>
      </w:pPr>
      <w:r>
        <w:rPr>
          <w:i/>
        </w:rPr>
        <w:t>i.e., Other than serious</w:t>
      </w:r>
    </w:p>
    <w:p w14:paraId="36AF2E80" w14:textId="77777777" w:rsidR="00B26348" w:rsidRDefault="00000000">
      <w:r>
        <w:t>Response: ________________________________________________________________________________</w:t>
      </w:r>
    </w:p>
    <w:p w14:paraId="7997C71A" w14:textId="77777777" w:rsidR="00B26348" w:rsidRDefault="00000000">
      <w:r>
        <w:t>__________________________________________________________________________________________</w:t>
      </w:r>
    </w:p>
    <w:p w14:paraId="4EBE3225" w14:textId="77777777" w:rsidR="00B26348" w:rsidRDefault="00000000">
      <w:r>
        <w:rPr>
          <w:b/>
        </w:rPr>
        <w:t>602. Penalty</w:t>
      </w:r>
      <w:r>
        <w:rPr>
          <w:i/>
          <w:color w:val="666666"/>
          <w:sz w:val="16"/>
        </w:rPr>
        <w:t xml:space="preserve">  [Number]</w:t>
      </w:r>
    </w:p>
    <w:p w14:paraId="71969F76" w14:textId="77777777" w:rsidR="00B26348" w:rsidRDefault="00000000">
      <w:r>
        <w:t>Number: __________________________________________________________________________________________</w:t>
      </w:r>
    </w:p>
    <w:p w14:paraId="3A7072E5" w14:textId="77777777" w:rsidR="00B26348" w:rsidRDefault="00000000">
      <w:r>
        <w:rPr>
          <w:b/>
        </w:rPr>
        <w:t>603. Status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ECFB38B" w14:textId="77777777">
        <w:tc>
          <w:tcPr>
            <w:tcW w:w="10512" w:type="dxa"/>
          </w:tcPr>
          <w:p w14:paraId="06F48CF1" w14:textId="77777777" w:rsidR="00B26348" w:rsidRDefault="00000000">
            <w:r>
              <w:t>○ Closed</w:t>
            </w:r>
          </w:p>
        </w:tc>
      </w:tr>
      <w:tr w:rsidR="00B26348" w14:paraId="5EC88EEE" w14:textId="77777777">
        <w:tc>
          <w:tcPr>
            <w:tcW w:w="10512" w:type="dxa"/>
          </w:tcPr>
          <w:p w14:paraId="3127CBF7" w14:textId="77777777" w:rsidR="00B26348" w:rsidRDefault="00000000">
            <w:r>
              <w:t>○ Open</w:t>
            </w:r>
          </w:p>
        </w:tc>
      </w:tr>
      <w:tr w:rsidR="00B26348" w14:paraId="21CDFD68" w14:textId="77777777">
        <w:tc>
          <w:tcPr>
            <w:tcW w:w="10512" w:type="dxa"/>
          </w:tcPr>
          <w:p w14:paraId="4F20363F" w14:textId="77777777" w:rsidR="00B26348" w:rsidRDefault="00000000">
            <w:r>
              <w:t>○ Deleted</w:t>
            </w:r>
          </w:p>
        </w:tc>
      </w:tr>
      <w:tr w:rsidR="00B26348" w14:paraId="0E01C2BD" w14:textId="77777777">
        <w:tc>
          <w:tcPr>
            <w:tcW w:w="10512" w:type="dxa"/>
          </w:tcPr>
          <w:p w14:paraId="767F558C" w14:textId="77777777" w:rsidR="00B26348" w:rsidRDefault="00000000">
            <w:r>
              <w:t>○ Pending withdrawal</w:t>
            </w:r>
          </w:p>
        </w:tc>
      </w:tr>
      <w:tr w:rsidR="00B26348" w14:paraId="1BBD3644" w14:textId="77777777">
        <w:tc>
          <w:tcPr>
            <w:tcW w:w="10512" w:type="dxa"/>
          </w:tcPr>
          <w:p w14:paraId="74988F45" w14:textId="77777777" w:rsidR="00B26348" w:rsidRDefault="00000000">
            <w:r>
              <w:t>○ Reduced to notice</w:t>
            </w:r>
          </w:p>
        </w:tc>
      </w:tr>
      <w:tr w:rsidR="00B26348" w14:paraId="1C535D3F" w14:textId="77777777">
        <w:tc>
          <w:tcPr>
            <w:tcW w:w="10512" w:type="dxa"/>
          </w:tcPr>
          <w:p w14:paraId="44D78D45" w14:textId="77777777" w:rsidR="00B26348" w:rsidRDefault="00000000">
            <w:r>
              <w:t>○ Other</w:t>
            </w:r>
          </w:p>
        </w:tc>
      </w:tr>
    </w:tbl>
    <w:p w14:paraId="452CF0CF" w14:textId="77777777" w:rsidR="00B26348" w:rsidRDefault="00B26348"/>
    <w:p w14:paraId="681F1482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